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FA793" w14:textId="67785743" w:rsidR="00FE1354" w:rsidRPr="00FE1354" w:rsidRDefault="00FE1354" w:rsidP="00F2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>MẪU B (MẪU ĐƠN GIẢN)</w:t>
      </w:r>
      <w:r w:rsidR="007306CA">
        <w:rPr>
          <w:rStyle w:val="FootnoteReference"/>
          <w:rFonts w:ascii="Times New Roman" w:eastAsia="Times New Roman" w:hAnsi="Times New Roman" w:cs="Times New Roman"/>
          <w:b/>
          <w:bCs/>
          <w:sz w:val="28"/>
          <w:szCs w:val="28"/>
        </w:rPr>
        <w:footnoteReference w:id="1"/>
      </w:r>
    </w:p>
    <w:p w14:paraId="5CCC7397" w14:textId="77777777" w:rsidR="00FE1354" w:rsidRPr="00FE1354" w:rsidRDefault="00FE1354" w:rsidP="00F2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>MẪU ASEAN</w:t>
      </w:r>
    </w:p>
    <w:p w14:paraId="55BC5986" w14:textId="26793293" w:rsidR="00FE1354" w:rsidRPr="00FE1354" w:rsidRDefault="00FE1354" w:rsidP="00F2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Times New Roman" w:eastAsia="Times New Roman" w:hAnsi="Times New Roman" w:cs="Times New Roman"/>
          <w:sz w:val="28"/>
          <w:szCs w:val="28"/>
        </w:rPr>
        <w:t>[Tiêu đề thư của Bên Yêu cầu]</w:t>
      </w:r>
    </w:p>
    <w:p w14:paraId="3DB2B70D" w14:textId="7252609E" w:rsidR="002B6833" w:rsidRPr="002B6833" w:rsidRDefault="002B6833" w:rsidP="00F238D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2B683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YÊU CẦU THEO HIỆP ĐỊNH TƯƠNG TRỢ TƯ PHÁP VỀ HÌNH SỰ </w:t>
      </w:r>
      <w:r w:rsidRPr="002B6833">
        <w:rPr>
          <w:rFonts w:ascii="Times New Roman" w:eastAsia="Times New Roman" w:hAnsi="Times New Roman" w:cs="Times New Roman"/>
          <w:b/>
          <w:bCs/>
          <w:sz w:val="28"/>
          <w:szCs w:val="28"/>
        </w:rPr>
        <w:t>(“</w:t>
      </w:r>
      <w:r w:rsidR="002609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HIỆP ĐỊNH TTTPHS </w:t>
      </w:r>
      <w:r w:rsidRPr="002B6833">
        <w:rPr>
          <w:rFonts w:ascii="Times New Roman" w:eastAsia="Times New Roman" w:hAnsi="Times New Roman" w:cs="Times New Roman"/>
          <w:b/>
          <w:bCs/>
          <w:sz w:val="28"/>
          <w:szCs w:val="28"/>
        </w:rPr>
        <w:t>ASEAN”)</w:t>
      </w:r>
    </w:p>
    <w:p w14:paraId="026F5630" w14:textId="77777777" w:rsidR="00FE1354" w:rsidRPr="00FE1354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>V/v: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Nhấp hoặc chạm vào đây để nhập nội dung.</w:t>
      </w:r>
    </w:p>
    <w:p w14:paraId="044A277D" w14:textId="53B45147" w:rsidR="00FE1354" w:rsidRPr="00FE1354" w:rsidRDefault="00A66DA5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BÊN ĐƯỢC YÊU CẦU</w:t>
      </w:r>
      <w:r w:rsidR="00FE1354"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 Chọn Cơ quan Trung ương của Bên được yêu cầu.</w:t>
      </w:r>
    </w:p>
    <w:p w14:paraId="2BD994CB" w14:textId="648279C7" w:rsidR="00FE1354" w:rsidRPr="00FE1354" w:rsidRDefault="00A66DA5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BÊN YÊU CẦU</w:t>
      </w:r>
      <w:r>
        <w:rPr>
          <w:rStyle w:val="FootnoteReference"/>
          <w:rFonts w:ascii="Times New Roman" w:eastAsia="Times New Roman" w:hAnsi="Times New Roman" w:cs="Times New Roman"/>
          <w:b/>
          <w:bCs/>
          <w:sz w:val="28"/>
          <w:szCs w:val="28"/>
        </w:rPr>
        <w:footnoteReference w:id="2"/>
      </w:r>
      <w:r w:rsidR="00FE1354"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 Chọn Cơ quan Trung ương của Bên yêu cầu.</w:t>
      </w:r>
    </w:p>
    <w:p w14:paraId="6B9F74A9" w14:textId="77777777" w:rsidR="00035E56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>Cán bộ (nếu có):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Nhấp hoặc chạm vào đây để nhập nội dung.</w:t>
      </w:r>
    </w:p>
    <w:p w14:paraId="6265F2DC" w14:textId="47DD3BEA" w:rsidR="00FE1354" w:rsidRPr="00FE1354" w:rsidRDefault="00035E56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E56">
        <w:rPr>
          <w:rFonts w:ascii="Times New Roman" w:eastAsia="Times New Roman" w:hAnsi="Times New Roman" w:cs="Times New Roman"/>
          <w:b/>
          <w:bCs/>
          <w:sz w:val="28"/>
          <w:szCs w:val="28"/>
        </w:rPr>
        <w:t>CƠ QUAN CÓ THẨM QUYỀN CỦA BÊN YÊU CẦU</w:t>
      </w:r>
      <w:r w:rsidR="00FE1354"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 Nhấp hoặc chạm vào đây để nhập nội dung.</w:t>
      </w:r>
    </w:p>
    <w:p w14:paraId="7C22D276" w14:textId="794D354B" w:rsidR="00FE1354" w:rsidRPr="00FE1354" w:rsidRDefault="009763EB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3EB">
        <w:rPr>
          <w:rFonts w:ascii="Times New Roman" w:eastAsia="Times New Roman" w:hAnsi="Times New Roman" w:cs="Times New Roman"/>
          <w:b/>
          <w:bCs/>
          <w:sz w:val="28"/>
          <w:szCs w:val="28"/>
        </w:rPr>
        <w:t>CƠ CHẾ CHUYỂN GIAO</w:t>
      </w:r>
      <w:r w:rsidR="00FE1354"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5EF0F253" w14:textId="77777777" w:rsidR="00FE1354" w:rsidRPr="00FE1354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FE1354">
        <w:rPr>
          <w:rFonts w:ascii="Segoe UI Symbol" w:eastAsia="Times New Roman" w:hAnsi="Segoe UI Symbol" w:cs="Segoe UI Symbol"/>
          <w:sz w:val="28"/>
          <w:szCs w:val="28"/>
        </w:rPr>
        <w:t>☐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Gửi trực tiếp giữa các Cơ quan Trung ương</w:t>
      </w:r>
    </w:p>
    <w:p w14:paraId="5C8D44EC" w14:textId="77777777" w:rsidR="00FE1354" w:rsidRPr="00FE1354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FE1354">
        <w:rPr>
          <w:rFonts w:ascii="Segoe UI Symbol" w:eastAsia="Times New Roman" w:hAnsi="Segoe UI Symbol" w:cs="Segoe UI Symbol"/>
          <w:sz w:val="28"/>
          <w:szCs w:val="28"/>
        </w:rPr>
        <w:t>☐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Gửi qua kênh ngoại giao</w:t>
      </w:r>
    </w:p>
    <w:p w14:paraId="0705AA59" w14:textId="6FE3505D" w:rsidR="002B6833" w:rsidRPr="00A33958" w:rsidRDefault="00277D5B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TÌNH TRẠNG VỤ VIỆC HÌNH SỰ</w:t>
      </w:r>
      <w:r w:rsidR="00FE1354"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5AC06098" w14:textId="6542DEA0" w:rsidR="00FE1354" w:rsidRPr="00FE1354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Segoe UI Symbol" w:eastAsia="Times New Roman" w:hAnsi="Segoe UI Symbol" w:cs="Segoe UI Symbol"/>
          <w:sz w:val="28"/>
          <w:szCs w:val="28"/>
        </w:rPr>
        <w:t>☐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Điều tra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FE1354">
        <w:rPr>
          <w:rFonts w:ascii="Segoe UI Symbol" w:eastAsia="Times New Roman" w:hAnsi="Segoe UI Symbol" w:cs="Segoe UI Symbol"/>
          <w:sz w:val="28"/>
          <w:szCs w:val="28"/>
        </w:rPr>
        <w:t>☐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Truy tố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FE1354">
        <w:rPr>
          <w:rFonts w:ascii="Segoe UI Symbol" w:eastAsia="Times New Roman" w:hAnsi="Segoe UI Symbol" w:cs="Segoe UI Symbol"/>
          <w:sz w:val="28"/>
          <w:szCs w:val="28"/>
        </w:rPr>
        <w:t>☐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Xét xử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FE1354">
        <w:rPr>
          <w:rFonts w:ascii="Segoe UI Symbol" w:eastAsia="Times New Roman" w:hAnsi="Segoe UI Symbol" w:cs="Segoe UI Symbol"/>
          <w:sz w:val="28"/>
          <w:szCs w:val="28"/>
        </w:rPr>
        <w:t>☐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Thủ tục </w:t>
      </w:r>
      <w:r w:rsidR="0070044D">
        <w:rPr>
          <w:rFonts w:ascii="Times New Roman" w:eastAsia="Times New Roman" w:hAnsi="Times New Roman" w:cs="Times New Roman"/>
          <w:sz w:val="28"/>
          <w:szCs w:val="28"/>
        </w:rPr>
        <w:t xml:space="preserve">tố tụng 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>phát sinh</w:t>
      </w:r>
    </w:p>
    <w:p w14:paraId="21467D63" w14:textId="63B40D0B" w:rsidR="00FE1354" w:rsidRPr="00FE1354" w:rsidRDefault="00FE1354" w:rsidP="00A33958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</w:t>
      </w:r>
      <w:r w:rsidR="00DE3A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YÊU CẦU TƯƠNG TRỢ </w:t>
      </w:r>
      <w:r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>(đánh dấu tất cả các mục phù hợp)</w:t>
      </w:r>
    </w:p>
    <w:p w14:paraId="28451476" w14:textId="0D08684C" w:rsidR="00FE1354" w:rsidRPr="00FE1354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Theo Điều 1 của </w:t>
      </w:r>
      <w:r w:rsidR="00DE3AC2">
        <w:rPr>
          <w:rFonts w:ascii="Times New Roman" w:eastAsia="Times New Roman" w:hAnsi="Times New Roman" w:cs="Times New Roman"/>
          <w:sz w:val="28"/>
          <w:szCs w:val="28"/>
        </w:rPr>
        <w:t xml:space="preserve">Hiệp định TTTPHS 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>ASEAN, yêu cầu này đề nghị Bên được yêu cầu hỗ trợ:</w:t>
      </w:r>
    </w:p>
    <w:p w14:paraId="7D2EB001" w14:textId="77777777" w:rsidR="00FE1354" w:rsidRPr="00FE1354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Segoe UI Symbol" w:eastAsia="Times New Roman" w:hAnsi="Segoe UI Symbol" w:cs="Segoe UI Symbol"/>
          <w:sz w:val="28"/>
          <w:szCs w:val="28"/>
        </w:rPr>
        <w:t>☐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Tống đạt giấy tờ tư pháp (Điều 1, khoản 2(c), Điều 21) (vui lòng hoàn thành Mục 5)</w:t>
      </w:r>
    </w:p>
    <w:p w14:paraId="03231EF6" w14:textId="4B891AF2" w:rsidR="00FE1354" w:rsidRPr="00FE1354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Segoe UI Symbol" w:eastAsia="Times New Roman" w:hAnsi="Segoe UI Symbol" w:cs="Segoe UI Symbol"/>
          <w:sz w:val="28"/>
          <w:szCs w:val="28"/>
        </w:rPr>
        <w:t>☐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Xác định </w:t>
      </w:r>
      <w:r w:rsidR="00E56ADC">
        <w:rPr>
          <w:rFonts w:ascii="Times New Roman" w:eastAsia="Times New Roman" w:hAnsi="Times New Roman" w:cs="Times New Roman"/>
          <w:sz w:val="28"/>
          <w:szCs w:val="28"/>
        </w:rPr>
        <w:t xml:space="preserve">vị trí 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hoặc </w:t>
      </w:r>
      <w:r w:rsidR="00E56ADC">
        <w:rPr>
          <w:rFonts w:ascii="Times New Roman" w:eastAsia="Times New Roman" w:hAnsi="Times New Roman" w:cs="Times New Roman"/>
          <w:sz w:val="28"/>
          <w:szCs w:val="28"/>
        </w:rPr>
        <w:t>nhận dạng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B3">
        <w:rPr>
          <w:rFonts w:ascii="Times New Roman" w:eastAsia="Times New Roman" w:hAnsi="Times New Roman" w:cs="Times New Roman"/>
          <w:sz w:val="28"/>
          <w:szCs w:val="28"/>
        </w:rPr>
        <w:t xml:space="preserve">đối tượng tình 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>nghi (Điều 1, khoản 2(j), Điều 20) (vui lòng hoàn thành Mục 6)</w:t>
      </w:r>
    </w:p>
    <w:p w14:paraId="75677BEF" w14:textId="54138885" w:rsidR="00FE1354" w:rsidRPr="00FE1354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Segoe UI Symbol" w:eastAsia="Times New Roman" w:hAnsi="Segoe UI Symbol" w:cs="Segoe UI Symbol"/>
          <w:sz w:val="28"/>
          <w:szCs w:val="28"/>
        </w:rPr>
        <w:lastRenderedPageBreak/>
        <w:t>☐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Xác định </w:t>
      </w:r>
      <w:r w:rsidR="00C25143">
        <w:rPr>
          <w:rFonts w:ascii="Times New Roman" w:eastAsia="Times New Roman" w:hAnsi="Times New Roman" w:cs="Times New Roman"/>
          <w:sz w:val="28"/>
          <w:szCs w:val="28"/>
        </w:rPr>
        <w:t xml:space="preserve">vị trí </w:t>
      </w:r>
      <w:r w:rsidR="00C25143" w:rsidRPr="00FE1354">
        <w:rPr>
          <w:rFonts w:ascii="Times New Roman" w:eastAsia="Times New Roman" w:hAnsi="Times New Roman" w:cs="Times New Roman"/>
          <w:sz w:val="28"/>
          <w:szCs w:val="28"/>
        </w:rPr>
        <w:t xml:space="preserve">hoặc </w:t>
      </w:r>
      <w:r w:rsidR="00C25143">
        <w:rPr>
          <w:rFonts w:ascii="Times New Roman" w:eastAsia="Times New Roman" w:hAnsi="Times New Roman" w:cs="Times New Roman"/>
          <w:sz w:val="28"/>
          <w:szCs w:val="28"/>
        </w:rPr>
        <w:t>nhận dạng</w:t>
      </w:r>
      <w:r w:rsidR="00C25143" w:rsidRPr="00FE13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4BE1">
        <w:rPr>
          <w:rFonts w:ascii="Times New Roman" w:eastAsia="Times New Roman" w:hAnsi="Times New Roman" w:cs="Times New Roman"/>
          <w:sz w:val="28"/>
          <w:szCs w:val="28"/>
        </w:rPr>
        <w:t>người làm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chứng (Điều 1, khoản 2(j), Điều 20) (vui lòng hoàn thành Mục 6)</w:t>
      </w:r>
      <w:r w:rsidR="00C251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4AA8C1D" w14:textId="1B8D3FDC" w:rsidR="00FE1354" w:rsidRPr="00FE1354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Segoe UI Symbol" w:eastAsia="Times New Roman" w:hAnsi="Segoe UI Symbol" w:cs="Segoe UI Symbol"/>
          <w:sz w:val="28"/>
          <w:szCs w:val="28"/>
        </w:rPr>
        <w:t>☐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Cung cấp các </w:t>
      </w:r>
      <w:r w:rsidR="00424DE5">
        <w:rPr>
          <w:rFonts w:ascii="Times New Roman" w:eastAsia="Times New Roman" w:hAnsi="Times New Roman" w:cs="Times New Roman"/>
          <w:sz w:val="28"/>
          <w:szCs w:val="28"/>
        </w:rPr>
        <w:t xml:space="preserve">tương 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trợ khác theo thỏa thuận và phù hợp với mục tiêu của </w:t>
      </w:r>
      <w:r w:rsidR="00424DE5">
        <w:rPr>
          <w:rFonts w:ascii="Times New Roman" w:eastAsia="Times New Roman" w:hAnsi="Times New Roman" w:cs="Times New Roman"/>
          <w:sz w:val="28"/>
          <w:szCs w:val="28"/>
        </w:rPr>
        <w:t xml:space="preserve">Hiệp định TTTPHS 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>ASEAN cũng như pháp luật của Bên được yêu cầu (Điều 1, khoản 2(k))</w:t>
      </w:r>
    </w:p>
    <w:p w14:paraId="6DCDF3C6" w14:textId="160C92AF" w:rsidR="00FE1354" w:rsidRPr="00FE1354" w:rsidRDefault="00FE1354" w:rsidP="00A33958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</w:t>
      </w:r>
      <w:r w:rsidR="000F215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MỤC ĐÍCH VÀ BẢN CHẤT CỦA YÊU CẦU </w:t>
      </w:r>
    </w:p>
    <w:p w14:paraId="110DD876" w14:textId="29466CFC" w:rsidR="00FE1354" w:rsidRPr="00FE1354" w:rsidRDefault="002B6833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8D4">
        <w:rPr>
          <w:rFonts w:ascii="Times New Roman" w:eastAsia="Times New Roman" w:hAnsi="Times New Roman" w:cs="Times New Roman"/>
          <w:sz w:val="28"/>
          <w:szCs w:val="28"/>
        </w:rPr>
        <w:t xml:space="preserve">i.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Mục đích của yêu cầu này là: Nhấp hoặc chạm vào đây để nhập nội dung.</w:t>
      </w:r>
    </w:p>
    <w:p w14:paraId="5B35DF23" w14:textId="402FCB4B" w:rsidR="00FE1354" w:rsidRPr="00FE1354" w:rsidRDefault="002B6833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8D4">
        <w:rPr>
          <w:rFonts w:ascii="Times New Roman" w:eastAsia="Times New Roman" w:hAnsi="Times New Roman" w:cs="Times New Roman"/>
          <w:sz w:val="28"/>
          <w:szCs w:val="28"/>
        </w:rPr>
        <w:t xml:space="preserve">ii.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Mô tả bản chất và tình trạng hiện tại của vụ việc hình sự: Nhấp hoặc chạm vào đây để nhập nội dung.</w:t>
      </w:r>
    </w:p>
    <w:p w14:paraId="66926CF8" w14:textId="693D8E68" w:rsidR="00FE1354" w:rsidRPr="00FE1354" w:rsidRDefault="002B6833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8D4">
        <w:rPr>
          <w:rFonts w:ascii="Times New Roman" w:eastAsia="Times New Roman" w:hAnsi="Times New Roman" w:cs="Times New Roman"/>
          <w:sz w:val="28"/>
          <w:szCs w:val="28"/>
        </w:rPr>
        <w:t xml:space="preserve">iii.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Căn cứ/lý do nghi ngờ rằng người/tài sản đang ở Bên được yêu cầu: Nhấp hoặc chạm vào đây để nhập nội dung.</w:t>
      </w:r>
    </w:p>
    <w:p w14:paraId="215AD029" w14:textId="36FE0F18" w:rsidR="00FE1354" w:rsidRPr="00FE1354" w:rsidRDefault="00FE1354" w:rsidP="00A33958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</w:t>
      </w:r>
      <w:r w:rsidR="00FA4F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THÔNG TIN CÁ NHÂN CỦA ĐỐI TƯỢNG TÌNH NGHI HOẶC NGƯỜI LÀM CHỨNG 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>(trong phạm vi đã biết, sẵn có hoặc hữu ích cho việc thực hiện)</w:t>
      </w:r>
    </w:p>
    <w:p w14:paraId="33F0727D" w14:textId="7DD8C28C" w:rsidR="00FE1354" w:rsidRPr="00FE1354" w:rsidRDefault="002B6833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8D4">
        <w:rPr>
          <w:rFonts w:ascii="Times New Roman" w:eastAsia="Times New Roman" w:hAnsi="Times New Roman" w:cs="Times New Roman"/>
          <w:sz w:val="28"/>
          <w:szCs w:val="28"/>
        </w:rPr>
        <w:t xml:space="preserve">i.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Họ tên: Nhấp hoặc chạm vào đây để nhập nội dung.</w:t>
      </w:r>
    </w:p>
    <w:p w14:paraId="2A64E4BA" w14:textId="3DC43608" w:rsidR="00FE1354" w:rsidRPr="00FE1354" w:rsidRDefault="002B6833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8D4">
        <w:rPr>
          <w:rFonts w:ascii="Times New Roman" w:eastAsia="Times New Roman" w:hAnsi="Times New Roman" w:cs="Times New Roman"/>
          <w:sz w:val="28"/>
          <w:szCs w:val="28"/>
        </w:rPr>
        <w:t xml:space="preserve">ii.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Ngày sinh: Nhấp hoặc chạm để nhập ngày.</w:t>
      </w:r>
    </w:p>
    <w:p w14:paraId="7BA779B3" w14:textId="2B1780AE" w:rsidR="00FE1354" w:rsidRPr="00FE1354" w:rsidRDefault="002B6833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8D4">
        <w:rPr>
          <w:rFonts w:ascii="Times New Roman" w:eastAsia="Times New Roman" w:hAnsi="Times New Roman" w:cs="Times New Roman"/>
          <w:sz w:val="28"/>
          <w:szCs w:val="28"/>
        </w:rPr>
        <w:t xml:space="preserve">iii.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Giới tính: Nhấp hoặc chạm vào đây để nhập nội dung.</w:t>
      </w:r>
    </w:p>
    <w:p w14:paraId="62F4C8D4" w14:textId="482443F8" w:rsidR="00FE1354" w:rsidRPr="00FE1354" w:rsidRDefault="002B6833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8D4">
        <w:rPr>
          <w:rFonts w:ascii="Times New Roman" w:eastAsia="Times New Roman" w:hAnsi="Times New Roman" w:cs="Times New Roman"/>
          <w:sz w:val="28"/>
          <w:szCs w:val="28"/>
        </w:rPr>
        <w:t xml:space="preserve">iv.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Quốc tịch: Nhấp hoặc chạm vào đây để nhập nội dung.</w:t>
      </w:r>
    </w:p>
    <w:p w14:paraId="63C95025" w14:textId="68E7AAEF" w:rsidR="00FE1354" w:rsidRPr="00FE1354" w:rsidRDefault="002B6833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8D4">
        <w:rPr>
          <w:rFonts w:ascii="Times New Roman" w:eastAsia="Times New Roman" w:hAnsi="Times New Roman" w:cs="Times New Roman"/>
          <w:sz w:val="28"/>
          <w:szCs w:val="28"/>
        </w:rPr>
        <w:t xml:space="preserve">v.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Số hộ chiếu / Số định danh cá nhân: Nhấp hoặc chạm vào đây để nhập nội dung.</w:t>
      </w:r>
    </w:p>
    <w:p w14:paraId="3D148132" w14:textId="59E1ED80" w:rsidR="00FE1354" w:rsidRPr="00FE1354" w:rsidRDefault="002B6833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8D4">
        <w:rPr>
          <w:rFonts w:ascii="Times New Roman" w:eastAsia="Times New Roman" w:hAnsi="Times New Roman" w:cs="Times New Roman"/>
          <w:sz w:val="28"/>
          <w:szCs w:val="28"/>
        </w:rPr>
        <w:t xml:space="preserve">vi.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Có đính kèm ảnh không?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 </w:t>
      </w:r>
      <w:r w:rsidR="00FE1354" w:rsidRPr="00FE1354">
        <w:rPr>
          <w:rFonts w:ascii="Segoe UI Symbol" w:eastAsia="Times New Roman" w:hAnsi="Segoe UI Symbol" w:cs="Segoe UI Symbol"/>
          <w:sz w:val="28"/>
          <w:szCs w:val="28"/>
        </w:rPr>
        <w:t>☐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 Có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 </w:t>
      </w:r>
      <w:r w:rsidR="00FE1354" w:rsidRPr="00FE1354">
        <w:rPr>
          <w:rFonts w:ascii="Segoe UI Symbol" w:eastAsia="Times New Roman" w:hAnsi="Segoe UI Symbol" w:cs="Segoe UI Symbol"/>
          <w:sz w:val="28"/>
          <w:szCs w:val="28"/>
        </w:rPr>
        <w:t>☐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 Không</w:t>
      </w:r>
    </w:p>
    <w:p w14:paraId="56AD2844" w14:textId="163FFBAD" w:rsidR="00FE1354" w:rsidRPr="00FE1354" w:rsidRDefault="002B6833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8D4">
        <w:rPr>
          <w:rFonts w:ascii="Times New Roman" w:eastAsia="Times New Roman" w:hAnsi="Times New Roman" w:cs="Times New Roman"/>
          <w:sz w:val="28"/>
          <w:szCs w:val="28"/>
        </w:rPr>
        <w:t xml:space="preserve">vii.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Địa chỉ/vị trí cuối cùng được biết: Nhấp hoặc chạm vào đây để nhập nội dung.</w:t>
      </w:r>
    </w:p>
    <w:p w14:paraId="4BEE8F05" w14:textId="544F8096" w:rsidR="00FE1354" w:rsidRPr="00FE1354" w:rsidRDefault="002B6833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8D4">
        <w:rPr>
          <w:rFonts w:ascii="Times New Roman" w:eastAsia="Times New Roman" w:hAnsi="Times New Roman" w:cs="Times New Roman"/>
          <w:sz w:val="28"/>
          <w:szCs w:val="28"/>
        </w:rPr>
        <w:t xml:space="preserve">viii.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Điện thoại / Email: Nhấp hoặc chạm vào đây để nhập nội dung.</w:t>
      </w:r>
    </w:p>
    <w:p w14:paraId="19F19640" w14:textId="4DA5539F" w:rsidR="00FE1354" w:rsidRPr="00FE1354" w:rsidRDefault="002B6833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8D4">
        <w:rPr>
          <w:rFonts w:ascii="Times New Roman" w:eastAsia="Times New Roman" w:hAnsi="Times New Roman" w:cs="Times New Roman"/>
          <w:sz w:val="28"/>
          <w:szCs w:val="28"/>
        </w:rPr>
        <w:t xml:space="preserve">ix.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Thông tin liên quan khác (ví dụ: bí danh/tên người dùng/tài khoản mạng xã hội/nhận dạng giới/mô tả ngoại hình):</w:t>
      </w:r>
      <w:r w:rsidR="00F238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Nhấp hoặc chạm vào đây để nhập nội dung.</w:t>
      </w:r>
    </w:p>
    <w:p w14:paraId="65E0F6C8" w14:textId="315A7950" w:rsidR="00FE1354" w:rsidRPr="00FE1354" w:rsidRDefault="002B6833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8D4">
        <w:rPr>
          <w:rFonts w:ascii="Times New Roman" w:eastAsia="Times New Roman" w:hAnsi="Times New Roman" w:cs="Times New Roman"/>
          <w:sz w:val="28"/>
          <w:szCs w:val="28"/>
        </w:rPr>
        <w:t xml:space="preserve">x.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Mức độ liên quan của </w:t>
      </w:r>
      <w:r w:rsidR="00413F9C">
        <w:rPr>
          <w:rFonts w:ascii="Times New Roman" w:eastAsia="Times New Roman" w:hAnsi="Times New Roman" w:cs="Times New Roman"/>
          <w:sz w:val="28"/>
          <w:szCs w:val="28"/>
        </w:rPr>
        <w:t>người làm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 chứng đối với vụ việc hình sự (nếu</w:t>
      </w:r>
      <w:r w:rsidR="00C070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2DF8">
        <w:rPr>
          <w:rFonts w:ascii="Times New Roman" w:eastAsia="Times New Roman" w:hAnsi="Times New Roman" w:cs="Times New Roman"/>
          <w:sz w:val="28"/>
          <w:szCs w:val="28"/>
        </w:rPr>
        <w:t>có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): Nhấp hoặc chạm vào đây để nhập nội dung.</w:t>
      </w:r>
    </w:p>
    <w:p w14:paraId="026854D7" w14:textId="64EA78DD" w:rsidR="00FE1354" w:rsidRPr="00FE1354" w:rsidRDefault="002B6833" w:rsidP="00A3395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39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</w:t>
      </w:r>
      <w:r w:rsidR="00FF0C2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MÔ TẢ HÀNH VI PHẠM TỘI, HÌNH PHẠT VÀ TÌNH TIẾT </w:t>
      </w:r>
    </w:p>
    <w:p w14:paraId="778B6B15" w14:textId="62AD070E" w:rsidR="00FE1354" w:rsidRPr="00FE1354" w:rsidRDefault="002B6833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8D4">
        <w:rPr>
          <w:rFonts w:ascii="Times New Roman" w:eastAsia="Times New Roman" w:hAnsi="Times New Roman" w:cs="Times New Roman"/>
          <w:sz w:val="28"/>
          <w:szCs w:val="28"/>
        </w:rPr>
        <w:t xml:space="preserve">i.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Vụ việc hình sự này liên quan đến các tội </w:t>
      </w:r>
      <w:r w:rsidR="00FC0D23">
        <w:rPr>
          <w:rFonts w:ascii="Times New Roman" w:eastAsia="Times New Roman" w:hAnsi="Times New Roman" w:cs="Times New Roman"/>
          <w:sz w:val="28"/>
          <w:szCs w:val="28"/>
        </w:rPr>
        <w:t>phạm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 sau (nêu hoặc đính kèm các quy định pháp luật liên quan):</w:t>
      </w:r>
      <w:r w:rsidR="00F238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Nhấp hoặc chạm vào đây để nhập nội dung.</w:t>
      </w:r>
    </w:p>
    <w:p w14:paraId="3A980090" w14:textId="254230A7" w:rsidR="00FE1354" w:rsidRPr="00FE1354" w:rsidRDefault="002B6833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8D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ii.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Mức hình phạt tối đa đối với các tội </w:t>
      </w:r>
      <w:r w:rsidR="00FC0D23">
        <w:rPr>
          <w:rFonts w:ascii="Times New Roman" w:eastAsia="Times New Roman" w:hAnsi="Times New Roman" w:cs="Times New Roman"/>
          <w:sz w:val="28"/>
          <w:szCs w:val="28"/>
        </w:rPr>
        <w:t>phạm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 nêu trên:</w:t>
      </w:r>
      <w:r w:rsidR="00F238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Nhấp hoặc chạm vào đây để nhập nội dung.</w:t>
      </w:r>
    </w:p>
    <w:p w14:paraId="4C745D83" w14:textId="25B796C5" w:rsidR="00FE1354" w:rsidRPr="00FE1354" w:rsidRDefault="002B6833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8D4">
        <w:rPr>
          <w:rFonts w:ascii="Times New Roman" w:eastAsia="Times New Roman" w:hAnsi="Times New Roman" w:cs="Times New Roman"/>
          <w:sz w:val="28"/>
          <w:szCs w:val="28"/>
        </w:rPr>
        <w:t xml:space="preserve">iii.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Mô tả các tình tiết bị cáo buộc của hành vi phạm tội (bao gồm các hành vi chủ yếu):</w:t>
      </w:r>
      <w:r w:rsidR="00A33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Nhấp hoặc chạm vào đây để nhập nội dung.</w:t>
      </w:r>
    </w:p>
    <w:p w14:paraId="27344687" w14:textId="2A66B3AC" w:rsidR="00FE1354" w:rsidRPr="00FE1354" w:rsidRDefault="00A33958" w:rsidP="00A3395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39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</w:t>
      </w:r>
      <w:r w:rsidR="00BE016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TỐNG ĐẠT GIẤY TỜ TƯ PHÁP </w:t>
      </w:r>
      <w:r w:rsidR="00FE1354"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>(bỏ qua nếu không liên quan</w:t>
      </w:r>
      <w:r w:rsidR="00F772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đến yêu cầu</w:t>
      </w:r>
      <w:r w:rsidR="00FE1354"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14:paraId="1B827E04" w14:textId="32DA97BF" w:rsidR="00FE1354" w:rsidRPr="00FE1354" w:rsidRDefault="00A33958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958">
        <w:rPr>
          <w:rFonts w:ascii="Times New Roman" w:eastAsia="Times New Roman" w:hAnsi="Times New Roman" w:cs="Times New Roman"/>
          <w:sz w:val="28"/>
          <w:szCs w:val="28"/>
        </w:rPr>
        <w:t xml:space="preserve">i.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Các tài liệu cần tống đạt (đánh dấu tất cả các mục phù hợp):</w:t>
      </w:r>
    </w:p>
    <w:p w14:paraId="6927E3F2" w14:textId="77777777" w:rsidR="00A33958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Segoe UI Symbol" w:eastAsia="Times New Roman" w:hAnsi="Segoe UI Symbol" w:cs="Segoe UI Symbol"/>
          <w:sz w:val="28"/>
          <w:szCs w:val="28"/>
        </w:rPr>
        <w:t>☐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Giấy triệu tập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FE1354">
        <w:rPr>
          <w:rFonts w:ascii="Segoe UI Symbol" w:eastAsia="Times New Roman" w:hAnsi="Segoe UI Symbol" w:cs="Segoe UI Symbol"/>
          <w:sz w:val="28"/>
          <w:szCs w:val="28"/>
        </w:rPr>
        <w:t>☐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Trát đòi hầu tòa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FE1354">
        <w:rPr>
          <w:rFonts w:ascii="Segoe UI Symbol" w:eastAsia="Times New Roman" w:hAnsi="Segoe UI Symbol" w:cs="Segoe UI Symbol"/>
          <w:sz w:val="28"/>
          <w:szCs w:val="28"/>
        </w:rPr>
        <w:t>☐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Quyết định/bản án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> </w:t>
      </w:r>
    </w:p>
    <w:p w14:paraId="7829122D" w14:textId="5FD77ECA" w:rsidR="00FE1354" w:rsidRPr="00FE1354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Segoe UI Symbol" w:eastAsia="Times New Roman" w:hAnsi="Segoe UI Symbol" w:cs="Segoe UI Symbol"/>
          <w:sz w:val="28"/>
          <w:szCs w:val="28"/>
        </w:rPr>
        <w:t>☐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Kháng cáo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FE1354">
        <w:rPr>
          <w:rFonts w:ascii="Segoe UI Symbol" w:eastAsia="Times New Roman" w:hAnsi="Segoe UI Symbol" w:cs="Segoe UI Symbol"/>
          <w:sz w:val="28"/>
          <w:szCs w:val="28"/>
        </w:rPr>
        <w:t>☐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Lệnh tịch thu</w:t>
      </w:r>
    </w:p>
    <w:p w14:paraId="5AAB476D" w14:textId="77777777" w:rsidR="00FE1354" w:rsidRPr="00FE1354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Segoe UI Symbol" w:eastAsia="Times New Roman" w:hAnsi="Segoe UI Symbol" w:cs="Segoe UI Symbol"/>
          <w:sz w:val="28"/>
          <w:szCs w:val="28"/>
        </w:rPr>
        <w:t>☐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Khác: Nhấp hoặc chạm vào đây để nhập nội dung.</w:t>
      </w:r>
    </w:p>
    <w:p w14:paraId="77DFFCD5" w14:textId="6E230363" w:rsidR="00FE1354" w:rsidRPr="00FE1354" w:rsidRDefault="00A33958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958">
        <w:rPr>
          <w:rFonts w:ascii="Times New Roman" w:eastAsia="Times New Roman" w:hAnsi="Times New Roman" w:cs="Times New Roman"/>
          <w:sz w:val="28"/>
          <w:szCs w:val="28"/>
        </w:rPr>
        <w:t xml:space="preserve">ii.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Phương thức tống đạt (đánh dấu tất cả các mục phù hợp):</w:t>
      </w:r>
    </w:p>
    <w:p w14:paraId="66F36838" w14:textId="77777777" w:rsidR="00FE1354" w:rsidRPr="00FE1354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Segoe UI Symbol" w:eastAsia="Times New Roman" w:hAnsi="Segoe UI Symbol" w:cs="Segoe UI Symbol"/>
          <w:sz w:val="28"/>
          <w:szCs w:val="28"/>
        </w:rPr>
        <w:t>☐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Theo pháp luật của Bên được yêu cầu</w:t>
      </w:r>
    </w:p>
    <w:p w14:paraId="22F21B77" w14:textId="77777777" w:rsidR="00FE1354" w:rsidRPr="00FE1354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Segoe UI Symbol" w:eastAsia="Times New Roman" w:hAnsi="Segoe UI Symbol" w:cs="Segoe UI Symbol"/>
          <w:sz w:val="28"/>
          <w:szCs w:val="28"/>
        </w:rPr>
        <w:t>☐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Theo phương thức cụ thể sau: Nhấp hoặc chạm vào đây để nhập nội dung.</w:t>
      </w:r>
    </w:p>
    <w:p w14:paraId="3D146605" w14:textId="77777777" w:rsidR="00FE1354" w:rsidRPr="00FE1354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Segoe UI Symbol" w:eastAsia="Times New Roman" w:hAnsi="Segoe UI Symbol" w:cs="Segoe UI Symbol"/>
          <w:sz w:val="28"/>
          <w:szCs w:val="28"/>
        </w:rPr>
        <w:t>☐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Nếu phương thức cụ thể không phù hợp với pháp luật của Bên được yêu cầu, </w:t>
      </w:r>
      <w:r w:rsidRPr="00593AE6">
        <w:rPr>
          <w:rFonts w:ascii="Times New Roman" w:eastAsia="Times New Roman" w:hAnsi="Times New Roman" w:cs="Times New Roman"/>
          <w:b/>
          <w:bCs/>
          <w:sz w:val="28"/>
          <w:szCs w:val="28"/>
        </w:rPr>
        <w:t>không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thực hiện việc tống đạt.</w:t>
      </w:r>
    </w:p>
    <w:p w14:paraId="529A93B9" w14:textId="4CA59281" w:rsidR="00FE1354" w:rsidRPr="00FE1354" w:rsidRDefault="00A33958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958">
        <w:rPr>
          <w:rFonts w:ascii="Times New Roman" w:eastAsia="Times New Roman" w:hAnsi="Times New Roman" w:cs="Times New Roman"/>
          <w:sz w:val="28"/>
          <w:szCs w:val="28"/>
        </w:rPr>
        <w:t xml:space="preserve">iii.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Thời hạn:</w:t>
      </w:r>
    </w:p>
    <w:p w14:paraId="0F220C1B" w14:textId="7DF8A713" w:rsidR="00FE1354" w:rsidRPr="00FE1354" w:rsidRDefault="00A33958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958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Ngày hoặc thời điểm sau đó việc tống đạt không còn cần thiết: Nhấp hoặc chạm để nhập ngày.</w:t>
      </w:r>
    </w:p>
    <w:p w14:paraId="283730DE" w14:textId="28648C65" w:rsidR="00FE1354" w:rsidRPr="00FE1354" w:rsidRDefault="00A33958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958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Cần tống đạt trước ngày trên vì: Nhấp hoặc chạm vào đây để nhập nội dung.</w:t>
      </w:r>
    </w:p>
    <w:p w14:paraId="685A6BF2" w14:textId="1F790679" w:rsidR="00FE1354" w:rsidRPr="00FE1354" w:rsidRDefault="00A33958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958">
        <w:rPr>
          <w:rFonts w:ascii="Times New Roman" w:eastAsia="Times New Roman" w:hAnsi="Times New Roman" w:cs="Times New Roman"/>
          <w:sz w:val="28"/>
          <w:szCs w:val="28"/>
        </w:rPr>
        <w:t xml:space="preserve">iv. </w:t>
      </w:r>
      <w:r w:rsidR="00593AE6">
        <w:rPr>
          <w:rFonts w:ascii="Times New Roman" w:eastAsia="Times New Roman" w:hAnsi="Times New Roman" w:cs="Times New Roman"/>
          <w:sz w:val="28"/>
          <w:szCs w:val="28"/>
        </w:rPr>
        <w:t>Đ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ính kèm mẫu chứng nhận đã tống đạt: </w:t>
      </w:r>
      <w:r w:rsidR="00FE1354" w:rsidRPr="00FE1354">
        <w:rPr>
          <w:rFonts w:ascii="Segoe UI Symbol" w:eastAsia="Times New Roman" w:hAnsi="Segoe UI Symbol" w:cs="Segoe UI Symbol"/>
          <w:sz w:val="28"/>
          <w:szCs w:val="28"/>
        </w:rPr>
        <w:t>☐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 Có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 </w:t>
      </w:r>
      <w:r w:rsidR="00FE1354" w:rsidRPr="00FE1354">
        <w:rPr>
          <w:rFonts w:ascii="Segoe UI Symbol" w:eastAsia="Times New Roman" w:hAnsi="Segoe UI Symbol" w:cs="Segoe UI Symbol"/>
          <w:sz w:val="28"/>
          <w:szCs w:val="28"/>
        </w:rPr>
        <w:t>☐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 Không</w:t>
      </w:r>
    </w:p>
    <w:p w14:paraId="6FEBFEB3" w14:textId="5FF7EFC0" w:rsidR="00FE1354" w:rsidRPr="00FE1354" w:rsidRDefault="00A33958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958">
        <w:rPr>
          <w:rFonts w:ascii="Times New Roman" w:eastAsia="Times New Roman" w:hAnsi="Times New Roman" w:cs="Times New Roman"/>
          <w:sz w:val="28"/>
          <w:szCs w:val="28"/>
        </w:rPr>
        <w:t xml:space="preserve">v.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Hậu quả của việc không tuân thủ giấy tờ tư pháp đã được tống đạt</w:t>
      </w:r>
      <w:r w:rsidRPr="00A33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(không bắt buộc đối với tất cả các Bên được yêu cầu)</w:t>
      </w:r>
    </w:p>
    <w:p w14:paraId="7BDE3E90" w14:textId="395A1828" w:rsidR="00FE1354" w:rsidRPr="00FE1354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Nếu tài liệu được tống đạt cho </w:t>
      </w:r>
      <w:r w:rsidR="001D309E">
        <w:rPr>
          <w:rFonts w:ascii="Times New Roman" w:eastAsia="Times New Roman" w:hAnsi="Times New Roman" w:cs="Times New Roman"/>
          <w:sz w:val="28"/>
          <w:szCs w:val="28"/>
        </w:rPr>
        <w:t xml:space="preserve">đối tượng tình 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nghi hoặc </w:t>
      </w:r>
      <w:r w:rsidR="001A4609">
        <w:rPr>
          <w:rFonts w:ascii="Times New Roman" w:eastAsia="Times New Roman" w:hAnsi="Times New Roman" w:cs="Times New Roman"/>
          <w:sz w:val="28"/>
          <w:szCs w:val="28"/>
        </w:rPr>
        <w:t>người làm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chứng mà người đó không tuân thủ, có thể áp dụng các hậu quả sau:</w:t>
      </w:r>
      <w:r w:rsidR="00A33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>Nhấp hoặc chạm vào đây để nhập nội dung.</w:t>
      </w:r>
    </w:p>
    <w:p w14:paraId="181318A5" w14:textId="614C75D0" w:rsidR="00FE1354" w:rsidRPr="00FE1354" w:rsidRDefault="00A33958" w:rsidP="00A3395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39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6. </w:t>
      </w:r>
      <w:r w:rsidR="00F12BB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XÁC ĐỊNH VỊ TRÍ/NHẬN DẠNG ĐỐI TƯỢNG TÌNH NGHI HOẶC NGƯỜI LÀM CHỨNG </w:t>
      </w:r>
      <w:r w:rsidR="00FE1354"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>(bỏ qua nếu không liên quan</w:t>
      </w:r>
      <w:r w:rsidR="00F12BB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đến yêu cầu</w:t>
      </w:r>
      <w:r w:rsidR="00FE1354"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14:paraId="2FA52F02" w14:textId="43425A4C" w:rsidR="00FE1354" w:rsidRPr="00FE1354" w:rsidRDefault="00A33958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95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i.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Bên yêu cầu đề nghị cung cấp các thông tin sau về </w:t>
      </w:r>
      <w:r w:rsidR="00147FE1">
        <w:rPr>
          <w:rFonts w:ascii="Times New Roman" w:eastAsia="Times New Roman" w:hAnsi="Times New Roman" w:cs="Times New Roman"/>
          <w:sz w:val="28"/>
          <w:szCs w:val="28"/>
        </w:rPr>
        <w:t xml:space="preserve">đối tượng tình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nghi hoặc </w:t>
      </w:r>
      <w:r w:rsidR="00147FE1">
        <w:rPr>
          <w:rFonts w:ascii="Times New Roman" w:eastAsia="Times New Roman" w:hAnsi="Times New Roman" w:cs="Times New Roman"/>
          <w:sz w:val="28"/>
          <w:szCs w:val="28"/>
        </w:rPr>
        <w:t>người làm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 chứng:</w:t>
      </w:r>
      <w:r w:rsidRPr="00A33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Nhấp hoặc chạm vào đây để nhập nội dung.</w:t>
      </w:r>
    </w:p>
    <w:p w14:paraId="6F093AFD" w14:textId="1EFD1DA8" w:rsidR="00FE1354" w:rsidRPr="00FE1354" w:rsidRDefault="00A33958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958">
        <w:rPr>
          <w:rFonts w:ascii="Times New Roman" w:eastAsia="Times New Roman" w:hAnsi="Times New Roman" w:cs="Times New Roman"/>
          <w:sz w:val="28"/>
          <w:szCs w:val="28"/>
        </w:rPr>
        <w:t xml:space="preserve">ii.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Có căn cứ hợp lý để tin rằng </w:t>
      </w:r>
      <w:r w:rsidR="004F4DC0">
        <w:rPr>
          <w:rFonts w:ascii="Times New Roman" w:eastAsia="Times New Roman" w:hAnsi="Times New Roman" w:cs="Times New Roman"/>
          <w:sz w:val="28"/>
          <w:szCs w:val="28"/>
        </w:rPr>
        <w:t xml:space="preserve">đối tượng tình </w:t>
      </w:r>
      <w:r w:rsidR="004F4DC0" w:rsidRPr="00FE1354">
        <w:rPr>
          <w:rFonts w:ascii="Times New Roman" w:eastAsia="Times New Roman" w:hAnsi="Times New Roman" w:cs="Times New Roman"/>
          <w:sz w:val="28"/>
          <w:szCs w:val="28"/>
        </w:rPr>
        <w:t xml:space="preserve">nghi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nêu trên đã thực hiện hoặc liên quan đến tội phạm trong vụ việc này vì:</w:t>
      </w:r>
      <w:r w:rsidRPr="00A33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Nhấp hoặc chạm vào đây để nhập nội dung.</w:t>
      </w:r>
    </w:p>
    <w:p w14:paraId="4AFBA8B8" w14:textId="592079AA" w:rsidR="00FE1354" w:rsidRPr="00FE1354" w:rsidRDefault="00A33958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958">
        <w:rPr>
          <w:rFonts w:ascii="Times New Roman" w:eastAsia="Times New Roman" w:hAnsi="Times New Roman" w:cs="Times New Roman"/>
          <w:sz w:val="28"/>
          <w:szCs w:val="28"/>
        </w:rPr>
        <w:t xml:space="preserve">iii.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Có căn cứ hợp lý để tin rằng </w:t>
      </w:r>
      <w:r w:rsidR="004F4DC0">
        <w:rPr>
          <w:rFonts w:ascii="Times New Roman" w:eastAsia="Times New Roman" w:hAnsi="Times New Roman" w:cs="Times New Roman"/>
          <w:sz w:val="28"/>
          <w:szCs w:val="28"/>
        </w:rPr>
        <w:t>người làm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 chứng nêu trên có thể cung cấp </w:t>
      </w:r>
      <w:r w:rsidR="00BA3B62">
        <w:rPr>
          <w:rFonts w:ascii="Times New Roman" w:eastAsia="Times New Roman" w:hAnsi="Times New Roman" w:cs="Times New Roman"/>
          <w:sz w:val="28"/>
          <w:szCs w:val="28"/>
        </w:rPr>
        <w:t>tương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 trợ cho vụ việc này vì:</w:t>
      </w:r>
      <w:r w:rsidRPr="00A33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Nhấp hoặc chạm vào đây để nhập nội dung.</w:t>
      </w:r>
    </w:p>
    <w:p w14:paraId="33847728" w14:textId="42D8CFA3" w:rsidR="00FE1354" w:rsidRPr="00FE1354" w:rsidRDefault="00A33958" w:rsidP="00A3395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39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7. </w:t>
      </w:r>
      <w:r w:rsidR="008A27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THỰC HIỆN YÊU CẦU </w:t>
      </w:r>
    </w:p>
    <w:p w14:paraId="7BDC0AFA" w14:textId="1361FB36" w:rsidR="00FE1354" w:rsidRPr="00FE1354" w:rsidRDefault="00A33958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958">
        <w:rPr>
          <w:rFonts w:ascii="Times New Roman" w:eastAsia="Times New Roman" w:hAnsi="Times New Roman" w:cs="Times New Roman"/>
          <w:sz w:val="28"/>
          <w:szCs w:val="28"/>
        </w:rPr>
        <w:t xml:space="preserve">i.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Bảo mật: Đề nghị giữ tuyệt đối bí mật </w:t>
      </w:r>
      <w:r w:rsidR="00832ECA">
        <w:rPr>
          <w:rFonts w:ascii="Times New Roman" w:eastAsia="Times New Roman" w:hAnsi="Times New Roman" w:cs="Times New Roman"/>
          <w:sz w:val="28"/>
          <w:szCs w:val="28"/>
        </w:rPr>
        <w:t>về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 yêu cầu này và việc thực hiện yêu cầu, trừ khi cần thiết cho việc thực hiện</w:t>
      </w:r>
      <w:r w:rsidR="00B713B2">
        <w:rPr>
          <w:rFonts w:ascii="Times New Roman" w:eastAsia="Times New Roman" w:hAnsi="Times New Roman" w:cs="Times New Roman"/>
          <w:sz w:val="28"/>
          <w:szCs w:val="28"/>
        </w:rPr>
        <w:t xml:space="preserve"> yêu cầu vì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 (nêu lý do, ví dụ: khả năng can thiệp </w:t>
      </w:r>
      <w:r w:rsidR="005736C4">
        <w:rPr>
          <w:rFonts w:ascii="Times New Roman" w:eastAsia="Times New Roman" w:hAnsi="Times New Roman" w:cs="Times New Roman"/>
          <w:sz w:val="28"/>
          <w:szCs w:val="28"/>
        </w:rPr>
        <w:t>đến người làm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 chứng và/hoặc tiêu hủy chứng cứ, v.v.; nếu cần, đề nghị Bên được yêu cầu thông báo ngay cho Bên yêu cầu nếu không thể tuân thủ):</w:t>
      </w:r>
      <w:r w:rsidRPr="00A33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Nhấp hoặc chạm vào đây để nhập nội dung.</w:t>
      </w:r>
    </w:p>
    <w:p w14:paraId="439E03AB" w14:textId="4CE8B47F" w:rsidR="00FE1354" w:rsidRPr="00FE1354" w:rsidRDefault="00A33958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958">
        <w:rPr>
          <w:rFonts w:ascii="Times New Roman" w:eastAsia="Times New Roman" w:hAnsi="Times New Roman" w:cs="Times New Roman"/>
          <w:sz w:val="28"/>
          <w:szCs w:val="28"/>
        </w:rPr>
        <w:t xml:space="preserve">ii.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Thời hạn thực hiện: Đề nghị thực hiện khẩn cấp/trong vòng (nêu thời hạn kèm lý do, ví dụ: ngày xét xử hoặc phiên điều trần dự kiến hay các mốc thời gian/lý do khác liên quan</w:t>
      </w:r>
      <w:r w:rsidR="00CE761F">
        <w:rPr>
          <w:rFonts w:ascii="Times New Roman" w:eastAsia="Times New Roman" w:hAnsi="Times New Roman" w:cs="Times New Roman"/>
          <w:sz w:val="28"/>
          <w:szCs w:val="28"/>
        </w:rPr>
        <w:t xml:space="preserve"> đến việc thực hiện yêu cầu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):</w:t>
      </w:r>
      <w:r w:rsidRPr="00A33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Nhấp hoặc chạm vào đây để nhập nội dung.</w:t>
      </w:r>
    </w:p>
    <w:p w14:paraId="2A8B7D7D" w14:textId="640F8B23" w:rsidR="00FE1354" w:rsidRPr="00FE1354" w:rsidRDefault="00A33958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958">
        <w:rPr>
          <w:rFonts w:ascii="Times New Roman" w:eastAsia="Times New Roman" w:hAnsi="Times New Roman" w:cs="Times New Roman"/>
          <w:sz w:val="28"/>
          <w:szCs w:val="28"/>
        </w:rPr>
        <w:t xml:space="preserve">iii.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Phản hồi đối với yêu cầu có thể được gửi điện tử tới:</w:t>
      </w:r>
      <w:r w:rsidRPr="00A33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Nhấp hoặc chạm vào đây để nhập nội dung.</w:t>
      </w:r>
    </w:p>
    <w:p w14:paraId="4459F2B6" w14:textId="2CF58708" w:rsidR="00FE1354" w:rsidRPr="00FE1354" w:rsidRDefault="00A33958" w:rsidP="00A3395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39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8. </w:t>
      </w:r>
      <w:r w:rsidR="00E117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YÊU CẦU BỔ SUNG VÀ CAM KẾT </w:t>
      </w:r>
      <w:r w:rsidR="00FE1354"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>(không bắt buộc)</w:t>
      </w:r>
    </w:p>
    <w:p w14:paraId="49C102D6" w14:textId="34A55CD8" w:rsidR="00FE1354" w:rsidRPr="00FE1354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Times New Roman" w:eastAsia="Times New Roman" w:hAnsi="Times New Roman" w:cs="Times New Roman"/>
          <w:sz w:val="28"/>
          <w:szCs w:val="28"/>
        </w:rPr>
        <w:t>(</w:t>
      </w:r>
      <w:r w:rsidR="00E11762">
        <w:rPr>
          <w:rFonts w:ascii="Times New Roman" w:eastAsia="Times New Roman" w:hAnsi="Times New Roman" w:cs="Times New Roman"/>
          <w:b/>
          <w:bCs/>
          <w:sz w:val="28"/>
          <w:szCs w:val="28"/>
        </w:rPr>
        <w:t>LƯU Ý</w:t>
      </w:r>
      <w:r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Mục 8 không nhằm đưa ra các yêu cầu </w:t>
      </w:r>
      <w:r w:rsidR="00F1089C">
        <w:rPr>
          <w:rFonts w:ascii="Times New Roman" w:eastAsia="Times New Roman" w:hAnsi="Times New Roman" w:cs="Times New Roman"/>
          <w:sz w:val="28"/>
          <w:szCs w:val="28"/>
        </w:rPr>
        <w:t xml:space="preserve">tương trợ tư pháp 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>bổ sung. Mục đích là đề nghị Bên được yêu cầu phản hồi theo một cách cụ thể. Xem Sổ tay hướng dẫn để biết thêm chi tiết.)</w:t>
      </w:r>
    </w:p>
    <w:p w14:paraId="0C96B9F7" w14:textId="77E04A72" w:rsidR="00FE1354" w:rsidRPr="00FE1354" w:rsidRDefault="00A33958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958">
        <w:rPr>
          <w:rFonts w:ascii="Times New Roman" w:eastAsia="Times New Roman" w:hAnsi="Times New Roman" w:cs="Times New Roman"/>
          <w:sz w:val="28"/>
          <w:szCs w:val="28"/>
        </w:rPr>
        <w:t xml:space="preserve">i.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Ngoài yêu cầu được nêu tại Mục 7, hoặc liên quan đến việc thực hiện yêu cầu đó, Bên yêu cầu đề nghị Bên được yêu cầu:</w:t>
      </w:r>
      <w:r w:rsidRPr="00A33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Nhấp hoặc chạm vào đây để nhập nội dung.</w:t>
      </w:r>
    </w:p>
    <w:p w14:paraId="0E571220" w14:textId="282BBF00" w:rsidR="00FE1354" w:rsidRPr="00FE1354" w:rsidRDefault="00A33958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3958">
        <w:rPr>
          <w:rFonts w:ascii="Times New Roman" w:eastAsia="Times New Roman" w:hAnsi="Times New Roman" w:cs="Times New Roman"/>
          <w:sz w:val="28"/>
          <w:szCs w:val="28"/>
        </w:rPr>
        <w:t xml:space="preserve">ii.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 xml:space="preserve">Ngoài các cam kết bắt buộc theo </w:t>
      </w:r>
      <w:r w:rsidR="008423B1">
        <w:rPr>
          <w:rFonts w:ascii="Times New Roman" w:eastAsia="Times New Roman" w:hAnsi="Times New Roman" w:cs="Times New Roman"/>
          <w:sz w:val="28"/>
          <w:szCs w:val="28"/>
        </w:rPr>
        <w:t xml:space="preserve">Hiệp định TTTPHS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ASEAN, Bên yêu cầu cam kết thêm như sau (nếu cần hoặc theo yêu cầu của Bên được yêu cầu):</w:t>
      </w:r>
      <w:r w:rsidRPr="00A33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1354" w:rsidRPr="00FE1354">
        <w:rPr>
          <w:rFonts w:ascii="Times New Roman" w:eastAsia="Times New Roman" w:hAnsi="Times New Roman" w:cs="Times New Roman"/>
          <w:sz w:val="28"/>
          <w:szCs w:val="28"/>
        </w:rPr>
        <w:t>Nhấp hoặc chạm vào đây để nhập nội dung.</w:t>
      </w:r>
    </w:p>
    <w:p w14:paraId="3D5F16AA" w14:textId="28837BD4" w:rsidR="00FE1354" w:rsidRPr="00FE1354" w:rsidRDefault="00A33958" w:rsidP="00A3395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39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9. </w:t>
      </w:r>
      <w:r w:rsidR="00DC3D4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XÁC NHẬN </w:t>
      </w:r>
    </w:p>
    <w:p w14:paraId="03F544B7" w14:textId="02370301" w:rsidR="00FE1354" w:rsidRPr="00FE1354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Tôi, người ký tên dưới đây, xác nhận rằng có căn cứ hợp lý để đưa ra yêu cầu </w:t>
      </w:r>
      <w:r w:rsidR="00DC3D4C">
        <w:rPr>
          <w:rFonts w:ascii="Times New Roman" w:eastAsia="Times New Roman" w:hAnsi="Times New Roman" w:cs="Times New Roman"/>
          <w:sz w:val="28"/>
          <w:szCs w:val="28"/>
        </w:rPr>
        <w:t>tương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trợ này theo </w:t>
      </w:r>
      <w:r w:rsidR="00DC3D4C">
        <w:rPr>
          <w:rFonts w:ascii="Times New Roman" w:eastAsia="Times New Roman" w:hAnsi="Times New Roman" w:cs="Times New Roman"/>
          <w:sz w:val="28"/>
          <w:szCs w:val="28"/>
        </w:rPr>
        <w:t xml:space="preserve">Hiệp định TTTPHS 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ASEAN </w:t>
      </w:r>
      <w:r w:rsidR="007E4289">
        <w:rPr>
          <w:rFonts w:ascii="Times New Roman" w:eastAsia="Times New Roman" w:hAnsi="Times New Roman" w:cs="Times New Roman"/>
          <w:sz w:val="28"/>
          <w:szCs w:val="28"/>
        </w:rPr>
        <w:t>liên quan đến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vụ việc hình sự này, và tôi được ủy quyền </w:t>
      </w:r>
      <w:r w:rsidR="00D22897">
        <w:rPr>
          <w:rFonts w:ascii="Times New Roman" w:eastAsia="Times New Roman" w:hAnsi="Times New Roman" w:cs="Times New Roman"/>
          <w:sz w:val="28"/>
          <w:szCs w:val="28"/>
        </w:rPr>
        <w:t>lập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yêu cầu này với tư cách là, hoặc thay mặt cho Cơ 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lastRenderedPageBreak/>
        <w:t>quan Trung ương của Bên yêu cầu</w:t>
      </w:r>
      <w:r w:rsidR="00FA4394">
        <w:rPr>
          <w:rStyle w:val="FootnoteReference"/>
          <w:rFonts w:ascii="Times New Roman" w:eastAsia="Times New Roman" w:hAnsi="Times New Roman" w:cs="Times New Roman"/>
          <w:sz w:val="28"/>
          <w:szCs w:val="28"/>
        </w:rPr>
        <w:footnoteReference w:id="3"/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theo (ghi rõ các quy định </w:t>
      </w:r>
      <w:r w:rsidR="004C658B">
        <w:rPr>
          <w:rFonts w:ascii="Times New Roman" w:eastAsia="Times New Roman" w:hAnsi="Times New Roman" w:cs="Times New Roman"/>
          <w:sz w:val="28"/>
          <w:szCs w:val="28"/>
        </w:rPr>
        <w:t xml:space="preserve">pháp luật 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>liên quan của Bên yêu cầu):</w:t>
      </w:r>
      <w:r w:rsidR="00A33958" w:rsidRPr="00A33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>Nhấp hoặc chạm vào đây để nhập nội dung.</w:t>
      </w:r>
    </w:p>
    <w:p w14:paraId="7359C27F" w14:textId="77777777" w:rsidR="00FE1354" w:rsidRPr="00FE1354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>Ký tên:</w:t>
      </w:r>
    </w:p>
    <w:p w14:paraId="55876DCF" w14:textId="179605BB" w:rsidR="00FE1354" w:rsidRPr="00FE1354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>Họ và tên (in hoa):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Nhấp hoặc chạm vào đây để nhập nội dung.</w:t>
      </w:r>
    </w:p>
    <w:p w14:paraId="478C78CA" w14:textId="71669B0A" w:rsidR="00FE1354" w:rsidRPr="00FE1354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>Chức vụ/chức danh: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Nhấp hoặc chạm vào đây để nhập nội dung.</w:t>
      </w:r>
    </w:p>
    <w:p w14:paraId="7302A802" w14:textId="0856D31C" w:rsidR="00FE1354" w:rsidRPr="00FE1354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>Cơ quan: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Nhấp hoặc chạm vào đây để nhập nội dung.</w:t>
      </w:r>
    </w:p>
    <w:p w14:paraId="47F451A2" w14:textId="05ED920C" w:rsidR="00FE1354" w:rsidRPr="00FE1354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>Ngày: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Nhấp hoặc chạm để nhập ngày.</w:t>
      </w:r>
    </w:p>
    <w:p w14:paraId="02EC85E7" w14:textId="060884AB" w:rsidR="00FE1354" w:rsidRPr="00FE1354" w:rsidRDefault="00FE1354" w:rsidP="00A339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354">
        <w:rPr>
          <w:rFonts w:ascii="Times New Roman" w:eastAsia="Times New Roman" w:hAnsi="Times New Roman" w:cs="Times New Roman"/>
          <w:b/>
          <w:bCs/>
          <w:sz w:val="28"/>
          <w:szCs w:val="28"/>
        </w:rPr>
        <w:t>Thông tin liên hệ:</w:t>
      </w:r>
      <w:r w:rsidRPr="00FE1354">
        <w:rPr>
          <w:rFonts w:ascii="Times New Roman" w:eastAsia="Times New Roman" w:hAnsi="Times New Roman" w:cs="Times New Roman"/>
          <w:sz w:val="28"/>
          <w:szCs w:val="28"/>
        </w:rPr>
        <w:t xml:space="preserve"> Nhấp hoặc chạm vào đây để nhập nội dung.</w:t>
      </w:r>
    </w:p>
    <w:p w14:paraId="0596FAA2" w14:textId="77777777" w:rsidR="00BA0ECE" w:rsidRPr="00A33958" w:rsidRDefault="00BA0ECE" w:rsidP="00A33958">
      <w:pPr>
        <w:jc w:val="both"/>
        <w:rPr>
          <w:sz w:val="28"/>
          <w:szCs w:val="28"/>
        </w:rPr>
      </w:pPr>
    </w:p>
    <w:sectPr w:rsidR="00BA0ECE" w:rsidRPr="00A33958" w:rsidSect="00B73B39">
      <w:headerReference w:type="default" r:id="rId8"/>
      <w:headerReference w:type="first" r:id="rId9"/>
      <w:pgSz w:w="11907" w:h="16840" w:code="9"/>
      <w:pgMar w:top="851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E61AD" w14:textId="77777777" w:rsidR="003F445A" w:rsidRDefault="003F445A" w:rsidP="00A66DA5">
      <w:pPr>
        <w:spacing w:after="0" w:line="240" w:lineRule="auto"/>
      </w:pPr>
      <w:r>
        <w:separator/>
      </w:r>
    </w:p>
  </w:endnote>
  <w:endnote w:type="continuationSeparator" w:id="0">
    <w:p w14:paraId="7A08785E" w14:textId="77777777" w:rsidR="003F445A" w:rsidRDefault="003F445A" w:rsidP="00A66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75957" w14:textId="77777777" w:rsidR="003F445A" w:rsidRDefault="003F445A" w:rsidP="00A66DA5">
      <w:pPr>
        <w:spacing w:after="0" w:line="240" w:lineRule="auto"/>
      </w:pPr>
      <w:r>
        <w:separator/>
      </w:r>
    </w:p>
  </w:footnote>
  <w:footnote w:type="continuationSeparator" w:id="0">
    <w:p w14:paraId="5DF854C1" w14:textId="77777777" w:rsidR="003F445A" w:rsidRDefault="003F445A" w:rsidP="00A66DA5">
      <w:pPr>
        <w:spacing w:after="0" w:line="240" w:lineRule="auto"/>
      </w:pPr>
      <w:r>
        <w:continuationSeparator/>
      </w:r>
    </w:p>
  </w:footnote>
  <w:footnote w:id="1">
    <w:p w14:paraId="0EB8A2FF" w14:textId="1C9BB630" w:rsidR="007306CA" w:rsidRDefault="007306CA">
      <w:pPr>
        <w:pStyle w:val="FootnoteText"/>
      </w:pPr>
      <w:r>
        <w:rPr>
          <w:rStyle w:val="FootnoteReference"/>
        </w:rPr>
        <w:footnoteRef/>
      </w:r>
      <w:r>
        <w:t xml:space="preserve"> Dùng cho yêu cầu liên quan đến các hình thức quy định tại Mục 1 và có sự đồng ý của Việt Nam và quốc gia thành viên ASEAN</w:t>
      </w:r>
    </w:p>
  </w:footnote>
  <w:footnote w:id="2">
    <w:p w14:paraId="7C86B0CA" w14:textId="0AF6B072" w:rsidR="00A66DA5" w:rsidRDefault="00A66DA5">
      <w:pPr>
        <w:pStyle w:val="FootnoteText"/>
      </w:pPr>
      <w:r>
        <w:rPr>
          <w:rStyle w:val="FootnoteReference"/>
        </w:rPr>
        <w:footnoteRef/>
      </w:r>
      <w:r>
        <w:t xml:space="preserve"> Đối với Việt Nam có thể là Cơ quan trung ương hoặc cơ quan có thẩm quyền của Việt Nam</w:t>
      </w:r>
    </w:p>
  </w:footnote>
  <w:footnote w:id="3">
    <w:p w14:paraId="003F3FA5" w14:textId="7A1E30CE" w:rsidR="00FA4394" w:rsidRDefault="00FA4394">
      <w:pPr>
        <w:pStyle w:val="FootnoteText"/>
      </w:pPr>
      <w:r>
        <w:rPr>
          <w:rStyle w:val="FootnoteReference"/>
        </w:rPr>
        <w:footnoteRef/>
      </w:r>
      <w:r>
        <w:t xml:space="preserve"> Đối với Việt Nam, có thể là Cơ quan trung ương hoặc cơ quan có thẩm quyền của Việt Nam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07452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543F44A" w14:textId="478D3707" w:rsidR="000B0815" w:rsidRDefault="000B081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902D1C6" w14:textId="77777777" w:rsidR="000B0815" w:rsidRDefault="000B08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9979B" w14:textId="77777777" w:rsidR="00061E82" w:rsidRDefault="00061E82" w:rsidP="00061E82">
    <w:pPr>
      <w:pStyle w:val="Header"/>
      <w:tabs>
        <w:tab w:val="clear" w:pos="4680"/>
        <w:tab w:val="clear" w:pos="9360"/>
        <w:tab w:val="left" w:pos="7545"/>
      </w:tabs>
    </w:pPr>
    <w:r>
      <w:tab/>
    </w:r>
  </w:p>
  <w:tbl>
    <w:tblPr>
      <w:tblpPr w:leftFromText="180" w:rightFromText="180" w:vertAnchor="page" w:horzAnchor="page" w:tblpX="8536" w:tblpY="271"/>
      <w:tblW w:w="0" w:type="auto"/>
      <w:tblLook w:val="00A0" w:firstRow="1" w:lastRow="0" w:firstColumn="1" w:lastColumn="0" w:noHBand="0" w:noVBand="0"/>
    </w:tblPr>
    <w:tblGrid>
      <w:gridCol w:w="3227"/>
    </w:tblGrid>
    <w:tr w:rsidR="00061E82" w:rsidRPr="005F71C2" w14:paraId="7991F946" w14:textId="77777777" w:rsidTr="005C285B">
      <w:tc>
        <w:tcPr>
          <w:tcW w:w="3227" w:type="dxa"/>
        </w:tcPr>
        <w:p w14:paraId="68D703E3" w14:textId="7EE8D357" w:rsidR="00567D5F" w:rsidRPr="00567D5F" w:rsidRDefault="00567D5F" w:rsidP="00567D5F">
          <w:pPr>
            <w:spacing w:after="0" w:line="240" w:lineRule="auto"/>
            <w:jc w:val="center"/>
            <w:rPr>
              <w:rFonts w:ascii="Times New Roman" w:hAnsi="Times New Roman"/>
              <w:sz w:val="18"/>
              <w:szCs w:val="18"/>
            </w:rPr>
          </w:pPr>
          <w:r w:rsidRPr="00567D5F">
            <w:rPr>
              <w:rFonts w:ascii="Times New Roman" w:hAnsi="Times New Roman"/>
              <w:sz w:val="18"/>
              <w:szCs w:val="18"/>
            </w:rPr>
            <w:t>Mẫu số 17/HS</w:t>
          </w:r>
        </w:p>
        <w:p w14:paraId="1BBCF921" w14:textId="5ACB174A" w:rsidR="00567D5F" w:rsidRPr="00567D5F" w:rsidRDefault="00567D5F" w:rsidP="00567D5F">
          <w:pPr>
            <w:spacing w:after="0" w:line="240" w:lineRule="auto"/>
            <w:jc w:val="center"/>
            <w:rPr>
              <w:rFonts w:ascii="Times New Roman" w:hAnsi="Times New Roman"/>
              <w:iCs/>
              <w:sz w:val="18"/>
              <w:szCs w:val="18"/>
            </w:rPr>
          </w:pPr>
          <w:r w:rsidRPr="00567D5F">
            <w:rPr>
              <w:rFonts w:ascii="Times New Roman" w:hAnsi="Times New Roman"/>
              <w:iCs/>
              <w:sz w:val="18"/>
              <w:szCs w:val="18"/>
            </w:rPr>
            <w:t>Theo TT số 09/2026/TT-VKSTC</w:t>
          </w:r>
        </w:p>
        <w:p w14:paraId="02B51FCF" w14:textId="3BAE1C6A" w:rsidR="00061E82" w:rsidRPr="005F71C2" w:rsidRDefault="00567D5F" w:rsidP="00567D5F">
          <w:pPr>
            <w:spacing w:after="0" w:line="240" w:lineRule="auto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567D5F">
            <w:rPr>
              <w:rFonts w:ascii="Times New Roman" w:hAnsi="Times New Roman"/>
              <w:iCs/>
              <w:sz w:val="18"/>
              <w:szCs w:val="18"/>
            </w:rPr>
            <w:t>Ngày 15 tháng 5 năm 2026</w:t>
          </w:r>
          <w:r w:rsidRPr="00567D5F">
            <w:rPr>
              <w:rFonts w:ascii="Times New Roman" w:hAnsi="Times New Roman"/>
              <w:b/>
              <w:bCs/>
              <w:i/>
              <w:sz w:val="18"/>
              <w:szCs w:val="18"/>
            </w:rPr>
            <w:t xml:space="preserve"> </w:t>
          </w:r>
        </w:p>
      </w:tc>
    </w:tr>
  </w:tbl>
  <w:p w14:paraId="45853C05" w14:textId="77777777" w:rsidR="00061E82" w:rsidRDefault="00061E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35365829">
    <w:abstractNumId w:val="8"/>
  </w:num>
  <w:num w:numId="2" w16cid:durableId="908227604">
    <w:abstractNumId w:val="6"/>
  </w:num>
  <w:num w:numId="3" w16cid:durableId="234320407">
    <w:abstractNumId w:val="5"/>
  </w:num>
  <w:num w:numId="4" w16cid:durableId="1002273006">
    <w:abstractNumId w:val="4"/>
  </w:num>
  <w:num w:numId="5" w16cid:durableId="304239448">
    <w:abstractNumId w:val="7"/>
  </w:num>
  <w:num w:numId="6" w16cid:durableId="730881916">
    <w:abstractNumId w:val="3"/>
  </w:num>
  <w:num w:numId="7" w16cid:durableId="1283803869">
    <w:abstractNumId w:val="2"/>
  </w:num>
  <w:num w:numId="8" w16cid:durableId="2056157762">
    <w:abstractNumId w:val="1"/>
  </w:num>
  <w:num w:numId="9" w16cid:durableId="935746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35E56"/>
    <w:rsid w:val="0006063C"/>
    <w:rsid w:val="00061E82"/>
    <w:rsid w:val="000825EB"/>
    <w:rsid w:val="000B0815"/>
    <w:rsid w:val="000B2AEC"/>
    <w:rsid w:val="000F0801"/>
    <w:rsid w:val="000F215D"/>
    <w:rsid w:val="00147FE1"/>
    <w:rsid w:val="0015074B"/>
    <w:rsid w:val="00175748"/>
    <w:rsid w:val="001A4609"/>
    <w:rsid w:val="001D309E"/>
    <w:rsid w:val="001F1BFF"/>
    <w:rsid w:val="00226609"/>
    <w:rsid w:val="00244BE1"/>
    <w:rsid w:val="0024549A"/>
    <w:rsid w:val="002609F8"/>
    <w:rsid w:val="00277D5B"/>
    <w:rsid w:val="0029639D"/>
    <w:rsid w:val="002B6833"/>
    <w:rsid w:val="00326F90"/>
    <w:rsid w:val="003A679F"/>
    <w:rsid w:val="003F445A"/>
    <w:rsid w:val="00413F9C"/>
    <w:rsid w:val="00424DE5"/>
    <w:rsid w:val="00426B37"/>
    <w:rsid w:val="004443D3"/>
    <w:rsid w:val="004B4D61"/>
    <w:rsid w:val="004B7982"/>
    <w:rsid w:val="004C658B"/>
    <w:rsid w:val="004F4DC0"/>
    <w:rsid w:val="00504931"/>
    <w:rsid w:val="00567D5F"/>
    <w:rsid w:val="005736C4"/>
    <w:rsid w:val="00585BF2"/>
    <w:rsid w:val="0059334A"/>
    <w:rsid w:val="00593AE6"/>
    <w:rsid w:val="005E260E"/>
    <w:rsid w:val="006B2DF8"/>
    <w:rsid w:val="0070044D"/>
    <w:rsid w:val="007306CA"/>
    <w:rsid w:val="00731FAC"/>
    <w:rsid w:val="007E4289"/>
    <w:rsid w:val="00832ECA"/>
    <w:rsid w:val="008423B1"/>
    <w:rsid w:val="008A272A"/>
    <w:rsid w:val="009149CA"/>
    <w:rsid w:val="00975AF2"/>
    <w:rsid w:val="009763EB"/>
    <w:rsid w:val="00A33958"/>
    <w:rsid w:val="00A57DB3"/>
    <w:rsid w:val="00A66DA5"/>
    <w:rsid w:val="00A67093"/>
    <w:rsid w:val="00AA1D8D"/>
    <w:rsid w:val="00B47730"/>
    <w:rsid w:val="00B713B2"/>
    <w:rsid w:val="00B71D8E"/>
    <w:rsid w:val="00B73B39"/>
    <w:rsid w:val="00BA0ECE"/>
    <w:rsid w:val="00BA3B62"/>
    <w:rsid w:val="00BD5F08"/>
    <w:rsid w:val="00BE0168"/>
    <w:rsid w:val="00C070D7"/>
    <w:rsid w:val="00C25143"/>
    <w:rsid w:val="00CA432D"/>
    <w:rsid w:val="00CB0664"/>
    <w:rsid w:val="00CE761F"/>
    <w:rsid w:val="00D22897"/>
    <w:rsid w:val="00D47561"/>
    <w:rsid w:val="00DB1381"/>
    <w:rsid w:val="00DC3D4C"/>
    <w:rsid w:val="00DE3AC2"/>
    <w:rsid w:val="00E11762"/>
    <w:rsid w:val="00E56ADC"/>
    <w:rsid w:val="00E8738A"/>
    <w:rsid w:val="00E935DE"/>
    <w:rsid w:val="00EC2DEE"/>
    <w:rsid w:val="00F1089C"/>
    <w:rsid w:val="00F12BB7"/>
    <w:rsid w:val="00F238D4"/>
    <w:rsid w:val="00F25C86"/>
    <w:rsid w:val="00F74D08"/>
    <w:rsid w:val="00F77240"/>
    <w:rsid w:val="00F94A7D"/>
    <w:rsid w:val="00FA4394"/>
    <w:rsid w:val="00FA4F0F"/>
    <w:rsid w:val="00FC0D23"/>
    <w:rsid w:val="00FC693F"/>
    <w:rsid w:val="00FE1354"/>
    <w:rsid w:val="00FF0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C38760"/>
  <w14:defaultImageDpi w14:val="300"/>
  <w15:docId w15:val="{AD21CF58-B1BB-4E31-961D-FA56A462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A66DA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6DA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6D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Heady</cp:lastModifiedBy>
  <cp:revision>6</cp:revision>
  <dcterms:created xsi:type="dcterms:W3CDTF">2026-04-16T07:43:00Z</dcterms:created>
  <dcterms:modified xsi:type="dcterms:W3CDTF">2026-07-02T08:15:00Z</dcterms:modified>
  <cp:category/>
</cp:coreProperties>
</file>